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278 Jazz-Funk Ювенали Duo 2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Міщенко Альона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Олена Рубан</w:t>
      </w:r>
    </w:p>
    <w:p>
      <w:pPr>
        <w:spacing w:before="0" w:after="0"/>
      </w:pPr>
      <w:r>
        <w:t>F - Сидорцова Яна</w:t>
      </w:r>
    </w:p>
    <w:p>
      <w:pPr>
        <w:spacing w:before="0" w:after="0"/>
      </w:pPr>
      <w:r>
        <w:t>G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#171 Вільченко Евеліна Ісаєва Поліна - 1 місце</w:t>
      </w:r>
    </w:p>
    <w:p>
      <w:pPr>
        <w:pStyle w:val="ListNumber"/>
      </w:pPr>
      <w:r>
        <w:t>#172 Грицай Кіра Воротниченко Олександра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171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172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